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C4D12" w14:textId="77777777" w:rsidR="009C7560" w:rsidRPr="00936EB2" w:rsidRDefault="00000000">
      <w:pPr>
        <w:jc w:val="center"/>
      </w:pPr>
      <w:r w:rsidRPr="00936EB2">
        <w:rPr>
          <w:rFonts w:eastAsia="Times New Roman" w:cs="Times New Roman"/>
          <w:b/>
          <w:sz w:val="24"/>
        </w:rPr>
        <w:t>FORMULARZ OFERTOWY</w:t>
      </w:r>
    </w:p>
    <w:p w14:paraId="118572CD" w14:textId="77777777" w:rsidR="009C7560" w:rsidRPr="00936EB2" w:rsidRDefault="00000000">
      <w:pPr>
        <w:spacing w:after="120"/>
        <w:jc w:val="center"/>
      </w:pPr>
      <w:r w:rsidRPr="00936EB2"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Legnicy.”</w:t>
      </w:r>
      <w:r w:rsidRPr="00936EB2">
        <w:rPr>
          <w:rFonts w:eastAsia="Times New Roman" w:cs="Times New Roman"/>
          <w:b/>
          <w:sz w:val="16"/>
        </w:rPr>
        <w:br/>
        <w:t>Oznaczenie postępowania: MT.2370.02.2026</w:t>
      </w:r>
    </w:p>
    <w:p w14:paraId="4791CBFC" w14:textId="77777777" w:rsidR="009C7560" w:rsidRPr="00936EB2" w:rsidRDefault="00000000">
      <w:pPr>
        <w:pStyle w:val="FormHeading"/>
        <w:rPr>
          <w:lang w:val="pl-PL"/>
        </w:rPr>
      </w:pPr>
      <w:r w:rsidRPr="00936EB2">
        <w:rPr>
          <w:lang w:val="pl-PL"/>
        </w:rPr>
        <w:t>I. Dane Wykonawcy</w:t>
      </w:r>
    </w:p>
    <w:p w14:paraId="3F4B4E26" w14:textId="08D31437" w:rsidR="009C7560" w:rsidRPr="00936EB2" w:rsidRDefault="00000000">
      <w:r w:rsidRPr="00936EB2">
        <w:rPr>
          <w:rFonts w:eastAsia="Times New Roman" w:cs="Times New Roman"/>
          <w:b/>
        </w:rPr>
        <w:t xml:space="preserve">Nazwa / firma: </w:t>
      </w:r>
      <w:r w:rsidRPr="00936EB2">
        <w:rPr>
          <w:rFonts w:eastAsia="Times New Roman" w:cs="Times New Roman"/>
        </w:rPr>
        <w:t>...................................................................</w:t>
      </w:r>
      <w:r w:rsidR="00CE3AD5">
        <w:rPr>
          <w:rFonts w:eastAsia="Times New Roman" w:cs="Times New Roman"/>
        </w:rPr>
        <w:t>.</w:t>
      </w:r>
      <w:r w:rsidRPr="00936EB2">
        <w:rPr>
          <w:rFonts w:eastAsia="Times New Roman" w:cs="Times New Roman"/>
        </w:rPr>
        <w:t>............................</w:t>
      </w:r>
    </w:p>
    <w:p w14:paraId="4701EC35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Adres siedziby: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2FCF9661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NIP: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49C8DB02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REGON: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3986B86A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KRS / CEIDG – jeżeli dotyczy: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005D8870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Adres e-mail: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1F47E092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Telefon: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237EF724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Osoba do kontaktu: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58DBE77C" w14:textId="77777777" w:rsidR="009C7560" w:rsidRPr="00936EB2" w:rsidRDefault="00000000">
      <w:r w:rsidRPr="00936EB2">
        <w:rPr>
          <w:rFonts w:eastAsia="Times New Roman" w:cs="Times New Roman"/>
          <w:sz w:val="17"/>
        </w:rPr>
        <w:t>Oferta składana przez: [ ] jednego Wykonawcę   [ ] Wykonawców wspólnie ubiegających się o zamówienie</w:t>
      </w:r>
    </w:p>
    <w:p w14:paraId="074C5DDC" w14:textId="77777777" w:rsidR="009C7560" w:rsidRPr="00936EB2" w:rsidRDefault="00000000">
      <w:pPr>
        <w:pStyle w:val="FormHeading"/>
        <w:rPr>
          <w:lang w:val="pl-PL"/>
        </w:rPr>
      </w:pPr>
      <w:r w:rsidRPr="00936EB2">
        <w:rPr>
          <w:lang w:val="pl-PL"/>
        </w:rPr>
        <w:t>II. Cena ryczałtowa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1701"/>
        <w:gridCol w:w="1701"/>
        <w:gridCol w:w="1839"/>
      </w:tblGrid>
      <w:tr w:rsidR="009C7560" w:rsidRPr="00936EB2" w14:paraId="6983BA32" w14:textId="77777777" w:rsidTr="00CE3AD5">
        <w:trPr>
          <w:tblHeader/>
          <w:jc w:val="center"/>
        </w:trPr>
        <w:tc>
          <w:tcPr>
            <w:tcW w:w="45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B98449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Pozycja</w:t>
            </w:r>
          </w:p>
        </w:tc>
        <w:tc>
          <w:tcPr>
            <w:tcW w:w="170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314A34F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Netto [zł]</w:t>
            </w:r>
          </w:p>
        </w:tc>
        <w:tc>
          <w:tcPr>
            <w:tcW w:w="170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C9EFC9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VAT [zł]</w:t>
            </w:r>
          </w:p>
        </w:tc>
        <w:tc>
          <w:tcPr>
            <w:tcW w:w="183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009C95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Brutto [zł]</w:t>
            </w:r>
          </w:p>
        </w:tc>
      </w:tr>
      <w:tr w:rsidR="009C7560" w:rsidRPr="00936EB2" w14:paraId="03F6792A" w14:textId="77777777" w:rsidTr="00CE3AD5">
        <w:trPr>
          <w:jc w:val="center"/>
        </w:trPr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D8B0799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6"/>
              </w:rPr>
              <w:t>Cena całkowita oferty</w:t>
            </w: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9AF66F3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0D678C" w14:textId="77777777" w:rsidR="009C7560" w:rsidRPr="00936EB2" w:rsidRDefault="009C7560">
            <w:pPr>
              <w:spacing w:after="0"/>
            </w:pPr>
          </w:p>
        </w:tc>
        <w:tc>
          <w:tcPr>
            <w:tcW w:w="183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4A3595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5CE25BDF" w14:textId="77777777" w:rsidTr="00CE3AD5">
        <w:trPr>
          <w:jc w:val="center"/>
        </w:trPr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92E02E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6"/>
              </w:rPr>
              <w:t>Zakres dotyczący Legnicy</w:t>
            </w: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AAF06BA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7A1C205" w14:textId="77777777" w:rsidR="009C7560" w:rsidRPr="00936EB2" w:rsidRDefault="009C7560">
            <w:pPr>
              <w:spacing w:after="0"/>
            </w:pPr>
          </w:p>
        </w:tc>
        <w:tc>
          <w:tcPr>
            <w:tcW w:w="183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9D195A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66937F63" w14:textId="77777777" w:rsidTr="00CE3AD5">
        <w:trPr>
          <w:jc w:val="center"/>
        </w:trPr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2EB7378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6"/>
              </w:rPr>
              <w:t>Zakres dotyczący Chojnowa</w:t>
            </w: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B9AD4B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739E2E5" w14:textId="77777777" w:rsidR="009C7560" w:rsidRPr="00936EB2" w:rsidRDefault="009C7560">
            <w:pPr>
              <w:spacing w:after="0"/>
            </w:pPr>
          </w:p>
        </w:tc>
        <w:tc>
          <w:tcPr>
            <w:tcW w:w="183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2C2646D" w14:textId="77777777" w:rsidR="009C7560" w:rsidRPr="00936EB2" w:rsidRDefault="009C7560">
            <w:pPr>
              <w:spacing w:after="0"/>
            </w:pPr>
          </w:p>
        </w:tc>
      </w:tr>
    </w:tbl>
    <w:p w14:paraId="438AF858" w14:textId="77777777" w:rsidR="009C7560" w:rsidRPr="00936EB2" w:rsidRDefault="00000000">
      <w:r w:rsidRPr="00936EB2">
        <w:rPr>
          <w:rFonts w:eastAsia="Times New Roman" w:cs="Times New Roman"/>
          <w:i/>
          <w:sz w:val="15"/>
        </w:rPr>
        <w:t>Wyodrębnienie wartości dla obu lokalizacji ma charakter informacyjny i kontrolny i nie narusza ryczałtowego charakteru ceny.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6"/>
        <w:gridCol w:w="4530"/>
        <w:gridCol w:w="1530"/>
        <w:gridCol w:w="1530"/>
        <w:gridCol w:w="1700"/>
      </w:tblGrid>
      <w:tr w:rsidR="009C7560" w:rsidRPr="00936EB2" w14:paraId="0A945583" w14:textId="77777777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6619B7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5"/>
              </w:rPr>
              <w:t>Lp.</w:t>
            </w:r>
          </w:p>
        </w:tc>
        <w:tc>
          <w:tcPr>
            <w:tcW w:w="45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F561D6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5"/>
              </w:rPr>
              <w:t>Grupa kosztów</w:t>
            </w:r>
          </w:p>
        </w:tc>
        <w:tc>
          <w:tcPr>
            <w:tcW w:w="153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B73F35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5"/>
              </w:rPr>
              <w:t>Netto [zł]</w:t>
            </w:r>
          </w:p>
        </w:tc>
        <w:tc>
          <w:tcPr>
            <w:tcW w:w="153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00C6D2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5"/>
              </w:rPr>
              <w:t>VAT [zł]</w:t>
            </w:r>
          </w:p>
        </w:tc>
        <w:tc>
          <w:tcPr>
            <w:tcW w:w="1701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D835CA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5"/>
              </w:rPr>
              <w:t>Brutto [zł]</w:t>
            </w:r>
          </w:p>
        </w:tc>
      </w:tr>
      <w:tr w:rsidR="009C7560" w:rsidRPr="00936EB2" w14:paraId="60637205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A12EDF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1</w:t>
            </w:r>
          </w:p>
        </w:tc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D900842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Prace projektowe i dokumentacja</w:t>
            </w: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999D7DF" w14:textId="77777777" w:rsidR="009C7560" w:rsidRPr="00936EB2" w:rsidRDefault="009C7560">
            <w:pPr>
              <w:spacing w:after="0"/>
            </w:pP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DFB3E49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A9139CE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1839D71A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21A1004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2</w:t>
            </w:r>
          </w:p>
        </w:tc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CE5605E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Roboty budowlane i instalacyjne</w:t>
            </w: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6AEB3BE" w14:textId="77777777" w:rsidR="009C7560" w:rsidRPr="00936EB2" w:rsidRDefault="009C7560">
            <w:pPr>
              <w:spacing w:after="0"/>
            </w:pP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323F57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DB4B2BC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1FE5DF5F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DFDBD35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3</w:t>
            </w:r>
          </w:p>
        </w:tc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50A660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Scenografia i wyposażenie</w:t>
            </w: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30B57C3" w14:textId="77777777" w:rsidR="009C7560" w:rsidRPr="00936EB2" w:rsidRDefault="009C7560">
            <w:pPr>
              <w:spacing w:after="0"/>
            </w:pP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532B817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5CD4BE8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0E7854E9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0B6FC0E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4</w:t>
            </w:r>
          </w:p>
        </w:tc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6F075F0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Urządzenia multimedialne i system sterowania</w:t>
            </w: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1E92B4A" w14:textId="77777777" w:rsidR="009C7560" w:rsidRPr="00936EB2" w:rsidRDefault="009C7560">
            <w:pPr>
              <w:spacing w:after="0"/>
            </w:pP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92E8B14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99A45E5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7568984E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95E25A5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5</w:t>
            </w:r>
          </w:p>
        </w:tc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D6EADA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Filmy, animacje, pozostałe treści oraz bezterminowa niewyłączna licencja na ich odtwarzanie</w:t>
            </w: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FCAB14" w14:textId="77777777" w:rsidR="009C7560" w:rsidRPr="00936EB2" w:rsidRDefault="009C7560">
            <w:pPr>
              <w:spacing w:after="0"/>
            </w:pP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E3BD7BD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D02D59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04B7CCBF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8A7D488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6</w:t>
            </w:r>
          </w:p>
        </w:tc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9914A55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5"/>
              </w:rPr>
              <w:t>Szkolenia i serwis</w:t>
            </w: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DD926C" w14:textId="77777777" w:rsidR="009C7560" w:rsidRPr="00936EB2" w:rsidRDefault="009C7560">
            <w:pPr>
              <w:spacing w:after="0"/>
            </w:pPr>
          </w:p>
        </w:tc>
        <w:tc>
          <w:tcPr>
            <w:tcW w:w="153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046F029" w14:textId="77777777" w:rsidR="009C7560" w:rsidRPr="00936EB2" w:rsidRDefault="009C7560">
            <w:pPr>
              <w:spacing w:after="0"/>
            </w:pPr>
          </w:p>
        </w:tc>
        <w:tc>
          <w:tcPr>
            <w:tcW w:w="1701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C780DD7" w14:textId="77777777" w:rsidR="009C7560" w:rsidRPr="00936EB2" w:rsidRDefault="009C7560">
            <w:pPr>
              <w:spacing w:after="0"/>
            </w:pPr>
          </w:p>
        </w:tc>
      </w:tr>
    </w:tbl>
    <w:p w14:paraId="1A36747C" w14:textId="77777777" w:rsidR="009C7560" w:rsidRPr="00936EB2" w:rsidRDefault="00000000">
      <w:pPr>
        <w:pStyle w:val="FormHeading"/>
        <w:rPr>
          <w:lang w:val="pl-PL"/>
        </w:rPr>
      </w:pPr>
      <w:r w:rsidRPr="00936EB2">
        <w:rPr>
          <w:lang w:val="pl-PL"/>
        </w:rPr>
        <w:t>III. Kryteria oceny ofert</w:t>
      </w:r>
    </w:p>
    <w:p w14:paraId="361F7C42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Oferowany okres gwarancji jakości [miesiące]: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70EEC731" w14:textId="77777777" w:rsidR="009C7560" w:rsidRPr="00936EB2" w:rsidRDefault="00000000">
      <w:r w:rsidRPr="00936EB2">
        <w:rPr>
          <w:rFonts w:eastAsia="Times New Roman" w:cs="Times New Roman"/>
          <w:i/>
          <w:sz w:val="16"/>
        </w:rPr>
        <w:t>Z uwagi na wymaganie OPZ pkt 15.5 oferowany okres gwarancji nie może być krótszy niż 24 miesięcy.</w:t>
      </w:r>
    </w:p>
    <w:p w14:paraId="135C8D21" w14:textId="77777777" w:rsidR="009C7560" w:rsidRPr="00936EB2" w:rsidRDefault="00000000">
      <w:r w:rsidRPr="00936EB2">
        <w:rPr>
          <w:rFonts w:eastAsia="Times New Roman" w:cs="Times New Roman"/>
          <w:b/>
        </w:rPr>
        <w:t xml:space="preserve">Imię i nazwisko koordynatora projektu: </w:t>
      </w:r>
      <w:r w:rsidRPr="00936EB2">
        <w:rPr>
          <w:rFonts w:eastAsia="Times New Roman" w:cs="Times New Roman"/>
        </w:rPr>
        <w:t>...............................................................................................</w:t>
      </w:r>
    </w:p>
    <w:p w14:paraId="609ED4DF" w14:textId="77777777" w:rsidR="009C7560" w:rsidRPr="00936EB2" w:rsidRDefault="00000000">
      <w:r w:rsidRPr="00936EB2">
        <w:rPr>
          <w:rFonts w:eastAsia="Times New Roman" w:cs="Times New Roman"/>
          <w:i/>
          <w:sz w:val="15"/>
        </w:rPr>
        <w:t>Doświadczenie koordynatora podlegające ocenie należy wykazać w Załączniku nr 8 do SWZ wraz z dowodami, jeżeli Wykonawca ubiega się o punkty.</w:t>
      </w:r>
    </w:p>
    <w:p w14:paraId="48595D75" w14:textId="77777777" w:rsidR="006C3361" w:rsidRDefault="00000000">
      <w:r>
        <w:rPr>
          <w:rFonts w:eastAsia="Times New Roman" w:cs="Times New Roman"/>
          <w:i/>
          <w:sz w:val="15"/>
        </w:rPr>
        <w:t>Koncepcja projektu – maks. 10 pkt. Podstawę oceny stanowią załączniki nr 9–11 do SWZ złożone wraz z ofertą.</w:t>
      </w:r>
    </w:p>
    <w:p w14:paraId="2763214E" w14:textId="77777777" w:rsidR="009C7560" w:rsidRPr="00936EB2" w:rsidRDefault="00000000">
      <w:pPr>
        <w:pStyle w:val="FormHeading"/>
        <w:rPr>
          <w:lang w:val="pl-PL"/>
        </w:rPr>
      </w:pPr>
      <w:r w:rsidRPr="00936EB2">
        <w:rPr>
          <w:lang w:val="pl-PL"/>
        </w:rPr>
        <w:t>IV. Dokumenty stanowiące treść oferty i podstawę oceny Koncepcji</w:t>
      </w:r>
    </w:p>
    <w:p w14:paraId="210171F9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t>[ ] Podstawowa Koncepcja funkcjonalno-przestrzenna obu Centrów – zgodnie z załącznikiem nr 9 do SWZ</w:t>
      </w:r>
    </w:p>
    <w:p w14:paraId="4F7E1F9E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t>[ ] Scenariusze działania wszystkich zaprojektowanych sektorów – zgodnie z załącznikiem nr 10 do SWZ</w:t>
      </w:r>
    </w:p>
    <w:p w14:paraId="348FD926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t>[ ] Macierz 11 tematów i sektorów – odrębnie dla każdej lokalizacji, zgodnie z załącznikiem nr 11 do SWZ</w:t>
      </w:r>
    </w:p>
    <w:p w14:paraId="0D8A5E19" w14:textId="77777777" w:rsidR="009C7560" w:rsidRPr="00936EB2" w:rsidRDefault="00000000">
      <w:r w:rsidRPr="00936EB2">
        <w:rPr>
          <w:rFonts w:eastAsia="Times New Roman" w:cs="Times New Roman"/>
          <w:i/>
          <w:sz w:val="15"/>
        </w:rPr>
        <w:t>Dokumenty wskazane powyżej stanowią element treści oferty. Po zawarciu umowy mogą być wyłącznie uszczegóławiane lub aktualizowane w granicach OPZ i treści oferty, bez obniżenia cech jakościowych stanowiących podstawę przyznania punktów.</w:t>
      </w:r>
    </w:p>
    <w:p w14:paraId="1048B003" w14:textId="77777777" w:rsidR="009C7560" w:rsidRPr="00936EB2" w:rsidRDefault="00000000">
      <w:pPr>
        <w:pStyle w:val="FormHeading"/>
        <w:rPr>
          <w:lang w:val="pl-PL"/>
        </w:rPr>
      </w:pPr>
      <w:r w:rsidRPr="00936EB2">
        <w:rPr>
          <w:lang w:val="pl-PL"/>
        </w:rPr>
        <w:t>V. Podwykonawstwo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567"/>
        <w:gridCol w:w="5669"/>
        <w:gridCol w:w="3402"/>
      </w:tblGrid>
      <w:tr w:rsidR="009C7560" w:rsidRPr="00936EB2" w14:paraId="7D01B6F0" w14:textId="77777777">
        <w:trPr>
          <w:tblHeader/>
          <w:jc w:val="center"/>
        </w:trPr>
        <w:tc>
          <w:tcPr>
            <w:tcW w:w="567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F952F24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Lp.</w:t>
            </w:r>
          </w:p>
        </w:tc>
        <w:tc>
          <w:tcPr>
            <w:tcW w:w="56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3E5FEE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Część zamówienia przewidziana do podwykonawstwa</w:t>
            </w:r>
          </w:p>
        </w:tc>
        <w:tc>
          <w:tcPr>
            <w:tcW w:w="3402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8F2FDDC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Nazwa podwykonawcy – jeżeli znana</w:t>
            </w:r>
          </w:p>
        </w:tc>
      </w:tr>
      <w:tr w:rsidR="009C7560" w:rsidRPr="00936EB2" w14:paraId="7EFDBF1E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5D4031B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6"/>
              </w:rPr>
              <w:t>1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1880EA1" w14:textId="77777777" w:rsidR="009C7560" w:rsidRPr="00936EB2" w:rsidRDefault="009C7560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BA61EF1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16E23C0C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799CB3F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6"/>
              </w:rPr>
              <w:t>2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21718B7" w14:textId="77777777" w:rsidR="009C7560" w:rsidRPr="00936EB2" w:rsidRDefault="009C7560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B1BDC61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15D248B1" w14:textId="77777777">
        <w:trPr>
          <w:jc w:val="center"/>
        </w:trPr>
        <w:tc>
          <w:tcPr>
            <w:tcW w:w="567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2664CA" w14:textId="77777777" w:rsidR="009C7560" w:rsidRPr="00936EB2" w:rsidRDefault="00000000">
            <w:pPr>
              <w:spacing w:after="0"/>
            </w:pPr>
            <w:r w:rsidRPr="00936EB2">
              <w:rPr>
                <w:rFonts w:eastAsia="Times New Roman" w:cs="Times New Roman"/>
                <w:sz w:val="16"/>
              </w:rPr>
              <w:t>3</w:t>
            </w:r>
          </w:p>
        </w:tc>
        <w:tc>
          <w:tcPr>
            <w:tcW w:w="56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BF55759" w14:textId="77777777" w:rsidR="009C7560" w:rsidRPr="00936EB2" w:rsidRDefault="009C7560">
            <w:pPr>
              <w:spacing w:after="0"/>
            </w:pPr>
          </w:p>
        </w:tc>
        <w:tc>
          <w:tcPr>
            <w:tcW w:w="3402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E24D37D" w14:textId="77777777" w:rsidR="009C7560" w:rsidRPr="00936EB2" w:rsidRDefault="009C7560">
            <w:pPr>
              <w:spacing w:after="0"/>
            </w:pPr>
          </w:p>
        </w:tc>
      </w:tr>
    </w:tbl>
    <w:p w14:paraId="3F3B5F87" w14:textId="77777777" w:rsidR="009C7560" w:rsidRPr="00936EB2" w:rsidRDefault="00000000">
      <w:r w:rsidRPr="00936EB2">
        <w:rPr>
          <w:rFonts w:eastAsia="Times New Roman" w:cs="Times New Roman"/>
          <w:sz w:val="17"/>
        </w:rPr>
        <w:t>[ ] Nie przewiduję powierzenia części zamówienia podwykonawcom.</w:t>
      </w:r>
    </w:p>
    <w:p w14:paraId="63CCA4D8" w14:textId="77777777" w:rsidR="009C7560" w:rsidRPr="00936EB2" w:rsidRDefault="00000000">
      <w:r w:rsidRPr="00936EB2">
        <w:rPr>
          <w:rFonts w:eastAsia="Times New Roman" w:cs="Times New Roman"/>
          <w:i/>
          <w:sz w:val="15"/>
        </w:rPr>
        <w:t>Zadania kluczowe określone w rozdziale XXVI SWZ pozostają do osobistego wykonania przez Wykonawcę.</w:t>
      </w:r>
    </w:p>
    <w:p w14:paraId="3CDCD467" w14:textId="77777777" w:rsidR="009C7560" w:rsidRPr="00936EB2" w:rsidRDefault="00000000">
      <w:pPr>
        <w:pStyle w:val="FormHeading"/>
        <w:rPr>
          <w:lang w:val="pl-PL"/>
        </w:rPr>
      </w:pPr>
      <w:r w:rsidRPr="00936EB2">
        <w:rPr>
          <w:lang w:val="pl-PL"/>
        </w:rPr>
        <w:t xml:space="preserve">VI. Obowiązek podatkowy po stronie Zamawiającego – art. 225 ustawy </w:t>
      </w:r>
      <w:proofErr w:type="spellStart"/>
      <w:r w:rsidRPr="00936EB2">
        <w:rPr>
          <w:lang w:val="pl-PL"/>
        </w:rPr>
        <w:t>Pzp</w:t>
      </w:r>
      <w:proofErr w:type="spellEnd"/>
    </w:p>
    <w:p w14:paraId="7ECD3666" w14:textId="77777777" w:rsidR="009C7560" w:rsidRPr="00936EB2" w:rsidRDefault="00000000">
      <w:r w:rsidRPr="00936EB2">
        <w:rPr>
          <w:rFonts w:eastAsia="Times New Roman" w:cs="Times New Roman"/>
          <w:sz w:val="16"/>
        </w:rPr>
        <w:t>[ ] Nie powstanie obowiązek podatkowy po stronie Zamawiającego.</w:t>
      </w:r>
    </w:p>
    <w:p w14:paraId="21ACF618" w14:textId="77777777" w:rsidR="009C7560" w:rsidRPr="00936EB2" w:rsidRDefault="00000000">
      <w:r w:rsidRPr="00936EB2">
        <w:rPr>
          <w:rFonts w:eastAsia="Times New Roman" w:cs="Times New Roman"/>
          <w:sz w:val="16"/>
        </w:rPr>
        <w:t>[ ] Powstanie obowiązek podatkowy po stronie Zamawiającego: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535"/>
        <w:gridCol w:w="2268"/>
        <w:gridCol w:w="2835"/>
      </w:tblGrid>
      <w:tr w:rsidR="009C7560" w:rsidRPr="00936EB2" w14:paraId="0C7B8CD9" w14:textId="77777777">
        <w:trPr>
          <w:tblHeader/>
          <w:jc w:val="center"/>
        </w:trPr>
        <w:tc>
          <w:tcPr>
            <w:tcW w:w="45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69C71F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Towar / usługa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C089FEB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Wartość netto [zł]</w:t>
            </w:r>
          </w:p>
        </w:tc>
        <w:tc>
          <w:tcPr>
            <w:tcW w:w="283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1EBC1EE" w14:textId="77777777" w:rsidR="009C7560" w:rsidRPr="00936EB2" w:rsidRDefault="00000000">
            <w:pPr>
              <w:spacing w:after="0"/>
              <w:jc w:val="center"/>
            </w:pPr>
            <w:r w:rsidRPr="00936EB2">
              <w:rPr>
                <w:rFonts w:eastAsia="Times New Roman" w:cs="Times New Roman"/>
                <w:b/>
                <w:sz w:val="16"/>
              </w:rPr>
              <w:t>Stawka VAT / podstawa</w:t>
            </w:r>
          </w:p>
        </w:tc>
      </w:tr>
      <w:tr w:rsidR="009C7560" w:rsidRPr="00936EB2" w14:paraId="05C34DD4" w14:textId="77777777">
        <w:trPr>
          <w:jc w:val="center"/>
        </w:trPr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AD71BF2" w14:textId="77777777" w:rsidR="009C7560" w:rsidRPr="00936EB2" w:rsidRDefault="009C756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581F2E" w14:textId="77777777" w:rsidR="009C7560" w:rsidRPr="00936EB2" w:rsidRDefault="009C756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4B102C0" w14:textId="77777777" w:rsidR="009C7560" w:rsidRPr="00936EB2" w:rsidRDefault="009C7560">
            <w:pPr>
              <w:spacing w:after="0"/>
            </w:pPr>
          </w:p>
        </w:tc>
      </w:tr>
      <w:tr w:rsidR="009C7560" w:rsidRPr="00936EB2" w14:paraId="03981F0C" w14:textId="77777777">
        <w:trPr>
          <w:jc w:val="center"/>
        </w:trPr>
        <w:tc>
          <w:tcPr>
            <w:tcW w:w="45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08D7BD5" w14:textId="77777777" w:rsidR="009C7560" w:rsidRPr="00936EB2" w:rsidRDefault="009C7560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ED46E99" w14:textId="77777777" w:rsidR="009C7560" w:rsidRPr="00936EB2" w:rsidRDefault="009C7560">
            <w:pPr>
              <w:spacing w:after="0"/>
            </w:pPr>
          </w:p>
        </w:tc>
        <w:tc>
          <w:tcPr>
            <w:tcW w:w="283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A3C3B6" w14:textId="77777777" w:rsidR="009C7560" w:rsidRPr="00936EB2" w:rsidRDefault="009C7560">
            <w:pPr>
              <w:spacing w:after="0"/>
            </w:pPr>
          </w:p>
        </w:tc>
      </w:tr>
    </w:tbl>
    <w:p w14:paraId="7DEBC1A2" w14:textId="77777777" w:rsidR="009C7560" w:rsidRPr="00936EB2" w:rsidRDefault="00000000">
      <w:pPr>
        <w:pStyle w:val="FormHeading"/>
        <w:rPr>
          <w:lang w:val="pl-PL"/>
        </w:rPr>
      </w:pPr>
      <w:r w:rsidRPr="00936EB2">
        <w:rPr>
          <w:lang w:val="pl-PL"/>
        </w:rPr>
        <w:t>VII. Oświadczenia Wykonawcy</w:t>
      </w:r>
    </w:p>
    <w:p w14:paraId="58705F7B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lastRenderedPageBreak/>
        <w:t>1) zapoznałem(-am) się z SWZ, OPZ wraz z załącznikami technicznymi, projektem umowy oraz udostępnionymi wyjaśnieniami i zmianami dokumentów zamówienia i akceptuję ich treść;</w:t>
      </w:r>
    </w:p>
    <w:p w14:paraId="6A0BE6CB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t>2) odbyłem(-</w:t>
      </w:r>
      <w:proofErr w:type="spellStart"/>
      <w:r w:rsidRPr="00936EB2">
        <w:rPr>
          <w:rFonts w:eastAsia="Times New Roman" w:cs="Times New Roman"/>
          <w:sz w:val="16"/>
        </w:rPr>
        <w:t>am</w:t>
      </w:r>
      <w:proofErr w:type="spellEnd"/>
      <w:r w:rsidRPr="00936EB2">
        <w:rPr>
          <w:rFonts w:eastAsia="Times New Roman" w:cs="Times New Roman"/>
          <w:sz w:val="16"/>
        </w:rPr>
        <w:t xml:space="preserve">) obowiązkową wizję lokalną w obu lokalizacjach: Legnica – ul. </w:t>
      </w:r>
      <w:proofErr w:type="spellStart"/>
      <w:r w:rsidRPr="00936EB2">
        <w:rPr>
          <w:rFonts w:eastAsia="Times New Roman" w:cs="Times New Roman"/>
          <w:sz w:val="16"/>
        </w:rPr>
        <w:t>Witelona</w:t>
      </w:r>
      <w:proofErr w:type="spellEnd"/>
      <w:r w:rsidRPr="00936EB2">
        <w:rPr>
          <w:rFonts w:eastAsia="Times New Roman" w:cs="Times New Roman"/>
          <w:sz w:val="16"/>
        </w:rPr>
        <w:t xml:space="preserve"> 2, JRG nr 1 oraz Chojnów – ul. Fabryczna 11, JRG nr 3;</w:t>
      </w:r>
    </w:p>
    <w:p w14:paraId="65A1F646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t>3) oferuję wykonanie kompletnego przedmiotu zamówienia w terminie określonym w SWZ i OPZ, nie później niż do 10 grudnia 2026 r.;</w:t>
      </w:r>
    </w:p>
    <w:p w14:paraId="1171D74A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t>4) cena obejmuje wszystkie elementy wymagane dokumentami zamówienia, w tym projektowanie, prace i roboty towarzyszące, scenografię, minimum 11 filmów, urządzenia, system sterowania, udzielenie bezterminowej niewyłącznej licencji na odtwarzanie treści multimedialnych na zasadach § 16 projektu umowy, testy, szkolenia, dokumentację powykonawczą, gwarancję i serwis;</w:t>
      </w:r>
    </w:p>
    <w:p w14:paraId="575CEF06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t>5) w przypadku wyboru oferty wniosę przed zawarciem umowy zabezpieczenie należytego wykonania w wysokości 1% ceny całkowitej brutto oferty;</w:t>
      </w:r>
    </w:p>
    <w:p w14:paraId="234A9B6A" w14:textId="77777777" w:rsidR="009C7560" w:rsidRPr="00936EB2" w:rsidRDefault="00000000">
      <w:pPr>
        <w:spacing w:after="20"/>
      </w:pPr>
      <w:r w:rsidRPr="00936EB2">
        <w:rPr>
          <w:rFonts w:eastAsia="Times New Roman" w:cs="Times New Roman"/>
          <w:sz w:val="16"/>
        </w:rPr>
        <w:t xml:space="preserve">6) informacje stanowiące tajemnicę przedsiębiorstwa: [ ] nie występują   [ ] występują i zostały wydzielone oraz uzasadnione zgodnie z ustawą </w:t>
      </w:r>
      <w:proofErr w:type="spellStart"/>
      <w:r w:rsidRPr="00936EB2">
        <w:rPr>
          <w:rFonts w:eastAsia="Times New Roman" w:cs="Times New Roman"/>
          <w:sz w:val="16"/>
        </w:rPr>
        <w:t>Pzp</w:t>
      </w:r>
      <w:proofErr w:type="spellEnd"/>
      <w:r w:rsidRPr="00936EB2">
        <w:rPr>
          <w:rFonts w:eastAsia="Times New Roman" w:cs="Times New Roman"/>
          <w:sz w:val="16"/>
        </w:rPr>
        <w:t>.</w:t>
      </w:r>
    </w:p>
    <w:p w14:paraId="0038EA02" w14:textId="77777777" w:rsidR="009C7560" w:rsidRDefault="00000000">
      <w:r w:rsidRPr="00936EB2">
        <w:rPr>
          <w:rFonts w:eastAsia="Times New Roman" w:cs="Times New Roman"/>
          <w:i/>
          <w:sz w:val="15"/>
        </w:rPr>
        <w:t>Dokument należy podpisać przez osobę/osoby uprawnione do reprezentowania Wykonawcy, w formie wymaganej w SWZ.</w:t>
      </w:r>
    </w:p>
    <w:sectPr w:rsidR="009C7560" w:rsidSect="00034616">
      <w:headerReference w:type="default" r:id="rId8"/>
      <w:footerReference w:type="default" r:id="rId9"/>
      <w:pgSz w:w="11906" w:h="16838"/>
      <w:pgMar w:top="850" w:right="1020" w:bottom="850" w:left="102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4C9B71" w14:textId="77777777" w:rsidR="00864B9A" w:rsidRPr="00936EB2" w:rsidRDefault="00864B9A">
      <w:pPr>
        <w:spacing w:after="0"/>
      </w:pPr>
      <w:r w:rsidRPr="00936EB2">
        <w:separator/>
      </w:r>
    </w:p>
  </w:endnote>
  <w:endnote w:type="continuationSeparator" w:id="0">
    <w:p w14:paraId="1158F411" w14:textId="77777777" w:rsidR="00864B9A" w:rsidRPr="00936EB2" w:rsidRDefault="00864B9A">
      <w:pPr>
        <w:spacing w:after="0"/>
      </w:pPr>
      <w:r w:rsidRPr="00936EB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69F2B" w14:textId="77777777" w:rsidR="009C7560" w:rsidRPr="00936EB2" w:rsidRDefault="00000000">
    <w:pPr>
      <w:pStyle w:val="Stopka"/>
      <w:jc w:val="center"/>
    </w:pPr>
    <w:r>
      <w:t xml:space="preserve">MT.2370.02.2026 | Załącznik nr 1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147A8" w14:textId="77777777" w:rsidR="00864B9A" w:rsidRPr="00936EB2" w:rsidRDefault="00864B9A">
      <w:pPr>
        <w:spacing w:after="0"/>
      </w:pPr>
      <w:r w:rsidRPr="00936EB2">
        <w:separator/>
      </w:r>
    </w:p>
  </w:footnote>
  <w:footnote w:type="continuationSeparator" w:id="0">
    <w:p w14:paraId="2EBA9DAD" w14:textId="77777777" w:rsidR="00864B9A" w:rsidRPr="00936EB2" w:rsidRDefault="00864B9A">
      <w:pPr>
        <w:spacing w:after="0"/>
      </w:pPr>
      <w:r w:rsidRPr="00936EB2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666D8" w14:textId="77777777" w:rsidR="009C7560" w:rsidRPr="00936EB2" w:rsidRDefault="00000000">
    <w:pPr>
      <w:pStyle w:val="Nagwek"/>
      <w:jc w:val="right"/>
    </w:pPr>
    <w:r w:rsidRPr="00936EB2">
      <w:rPr>
        <w:rFonts w:eastAsia="Times New Roman" w:cs="Times New Roman"/>
        <w:sz w:val="15"/>
      </w:rPr>
      <w:t>Załącznik nr 1 do SWZ</w:t>
    </w:r>
    <w:r w:rsidRPr="00936EB2"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54263686">
    <w:abstractNumId w:val="8"/>
  </w:num>
  <w:num w:numId="2" w16cid:durableId="1235821515">
    <w:abstractNumId w:val="6"/>
  </w:num>
  <w:num w:numId="3" w16cid:durableId="196554414">
    <w:abstractNumId w:val="5"/>
  </w:num>
  <w:num w:numId="4" w16cid:durableId="367604829">
    <w:abstractNumId w:val="4"/>
  </w:num>
  <w:num w:numId="5" w16cid:durableId="473791068">
    <w:abstractNumId w:val="7"/>
  </w:num>
  <w:num w:numId="6" w16cid:durableId="638922586">
    <w:abstractNumId w:val="3"/>
  </w:num>
  <w:num w:numId="7" w16cid:durableId="1761176768">
    <w:abstractNumId w:val="2"/>
  </w:num>
  <w:num w:numId="8" w16cid:durableId="386681890">
    <w:abstractNumId w:val="1"/>
  </w:num>
  <w:num w:numId="9" w16cid:durableId="16116196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463448"/>
    <w:rsid w:val="004D73AC"/>
    <w:rsid w:val="00513E2D"/>
    <w:rsid w:val="006C3361"/>
    <w:rsid w:val="007E2582"/>
    <w:rsid w:val="00857C41"/>
    <w:rsid w:val="00864B9A"/>
    <w:rsid w:val="00936EB2"/>
    <w:rsid w:val="009C7560"/>
    <w:rsid w:val="00AA1D8D"/>
    <w:rsid w:val="00B47730"/>
    <w:rsid w:val="00CB0664"/>
    <w:rsid w:val="00CE3AD5"/>
    <w:rsid w:val="00F518D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D8CE02"/>
  <w14:defaultImageDpi w14:val="300"/>
  <w15:docId w15:val="{3D56CEFF-114E-400E-BE42-A09E26173E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691</Words>
  <Characters>4152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4834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6</cp:revision>
  <dcterms:created xsi:type="dcterms:W3CDTF">2026-08-26T08:14:00Z</dcterms:created>
  <dcterms:modified xsi:type="dcterms:W3CDTF">2026-08-27T08:10:00Z</dcterms:modified>
  <cp:category/>
</cp:coreProperties>
</file>